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A0190" w14:textId="173E9D6A" w:rsidR="00593B42" w:rsidRPr="00132839" w:rsidRDefault="00650841" w:rsidP="00593B42">
      <w:pPr>
        <w:pStyle w:val="Kop1zondernummerEmtio"/>
      </w:pPr>
      <w:r>
        <w:t xml:space="preserve">Bijlage </w:t>
      </w:r>
      <w:r w:rsidR="00DA1B31">
        <w:t>6.8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6E0299EA" w:rsidR="00593B42" w:rsidRPr="00132839" w:rsidRDefault="00650841" w:rsidP="00593B42">
      <w:pPr>
        <w:pStyle w:val="BasistekstEmtio"/>
      </w:pPr>
      <w:r>
        <w:t xml:space="preserve">Bijlage </w:t>
      </w:r>
      <w:r w:rsidR="00DA1B31">
        <w:t>6.8</w:t>
      </w:r>
      <w:r>
        <w:t xml:space="preserve"> </w:t>
      </w:r>
      <w:r w:rsidR="00593B42" w:rsidRPr="00132839">
        <w:t xml:space="preserve">bij </w:t>
      </w:r>
      <w:r w:rsidR="00DA1B31">
        <w:t>het Beschrijvend Document</w:t>
      </w:r>
      <w:r w:rsidR="00593B42" w:rsidRPr="00132839">
        <w:t xml:space="preserve"> </w:t>
      </w:r>
      <w:r w:rsidR="00B252E5">
        <w:t>‘</w:t>
      </w:r>
      <w:r w:rsidR="00F14A30" w:rsidRPr="00F14A30">
        <w:t>Ter beschikking stellen, inrichting en beheer Interactive Voice Response Systeem en het faciliteren van gespreksverkeer’ ten behoeve van (het) (de vereniging) Landelijk Netwerk Veilig Thuis.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63CAE6E9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Gegadigde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F14A30">
        <w:rPr>
          <w:rFonts w:eastAsia="Calibri"/>
        </w:rPr>
        <w:t>Inschrijver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5353EE7C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Gegadigde, in het kader van de uitvoering van de </w:t>
      </w:r>
      <w:r w:rsidR="00326089">
        <w:rPr>
          <w:rFonts w:eastAsia="Calibri"/>
        </w:rPr>
        <w:t>O</w:t>
      </w:r>
      <w:r w:rsidR="00B252E5">
        <w:rPr>
          <w:rFonts w:eastAsia="Calibri"/>
        </w:rPr>
        <w:t>vereenkomst, zoals beschreven</w:t>
      </w:r>
      <w:r w:rsidRPr="00132839">
        <w:rPr>
          <w:rFonts w:eastAsia="Calibri"/>
        </w:rPr>
        <w:t xml:space="preserve"> in </w:t>
      </w:r>
      <w:r w:rsidR="00F14A30">
        <w:rPr>
          <w:rFonts w:eastAsia="Calibri"/>
        </w:rPr>
        <w:t>het Beschrijvend Document</w:t>
      </w:r>
      <w:r w:rsidRPr="00132839">
        <w:rPr>
          <w:rFonts w:eastAsia="Calibri"/>
          <w:iCs/>
        </w:rPr>
        <w:t xml:space="preserve"> en</w:t>
      </w:r>
      <w:r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Pr="00132839">
        <w:rPr>
          <w:rFonts w:eastAsia="Calibri"/>
        </w:rPr>
        <w:t xml:space="preserve">d.d. </w:t>
      </w:r>
      <w:r w:rsidR="00F14A30">
        <w:rPr>
          <w:rFonts w:eastAsia="Calibri"/>
        </w:rPr>
        <w:t>17 september 2020</w:t>
      </w:r>
      <w:r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Pr="00FE6288">
        <w:rPr>
          <w:rFonts w:eastAsia="Calibri"/>
          <w:color w:val="3B499F" w:themeColor="accent4"/>
        </w:rPr>
        <w:t>&lt;financiële en economische draagkracht&gt;</w:t>
      </w:r>
      <w:r w:rsidRPr="00132839">
        <w:rPr>
          <w:rFonts w:eastAsia="Calibri"/>
        </w:rPr>
        <w:t xml:space="preserve"> </w:t>
      </w:r>
      <w:r w:rsidRPr="00132839">
        <w:rPr>
          <w:rFonts w:eastAsia="Calibri"/>
          <w:color w:val="00B050"/>
        </w:rPr>
        <w:t xml:space="preserve">&lt;respectievelijk&gt; </w:t>
      </w:r>
      <w:r w:rsidRPr="00FE6288">
        <w:rPr>
          <w:rFonts w:eastAsia="Calibri"/>
          <w:color w:val="BB3B82" w:themeColor="accent3"/>
        </w:rPr>
        <w:t xml:space="preserve">&lt;technische bekwaamheid&gt; </w:t>
      </w:r>
      <w:r w:rsidRPr="00132839">
        <w:rPr>
          <w:rFonts w:eastAsia="Calibri"/>
        </w:rPr>
        <w:t xml:space="preserve">als bedoeld in </w:t>
      </w:r>
      <w:r w:rsidRPr="00FE6288">
        <w:rPr>
          <w:rFonts w:eastAsia="Calibri"/>
          <w:color w:val="3B499F" w:themeColor="accent4"/>
        </w:rPr>
        <w:t>&lt;artikel 2.92, lid 1 en 2&gt;</w:t>
      </w:r>
      <w:r w:rsidRPr="00132839">
        <w:rPr>
          <w:rFonts w:eastAsia="Calibri"/>
          <w:color w:val="3C0648" w:themeColor="accent1" w:themeShade="BF"/>
        </w:rPr>
        <w:t xml:space="preserve"> </w:t>
      </w:r>
      <w:r w:rsidRPr="00132839">
        <w:rPr>
          <w:rFonts w:eastAsia="Calibri"/>
          <w:color w:val="00B050"/>
        </w:rPr>
        <w:t>&lt;en&gt;</w:t>
      </w:r>
      <w:r w:rsidRPr="00132839">
        <w:rPr>
          <w:rFonts w:eastAsia="Calibri"/>
        </w:rPr>
        <w:t xml:space="preserve"> </w:t>
      </w:r>
      <w:r w:rsidRPr="00FE6288">
        <w:rPr>
          <w:rFonts w:eastAsia="Calibri"/>
          <w:color w:val="BB3B82" w:themeColor="accent3"/>
        </w:rPr>
        <w:t xml:space="preserve">&lt;artikel 2.94, lid 1 en 2&gt; </w:t>
      </w:r>
      <w:r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Overeenkomst </w:t>
      </w:r>
      <w:r w:rsidRPr="00132839">
        <w:rPr>
          <w:rFonts w:eastAsia="Calibri"/>
        </w:rPr>
        <w:t xml:space="preserve">benodigd zijn, zulks in de meest brede zin van het woord en dat Verstrekker zich jegens de </w:t>
      </w:r>
      <w:r w:rsidR="00701639"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31D5E">
        <w:rPr>
          <w:rFonts w:eastAsia="Calibri"/>
        </w:rPr>
        <w:t>Ov</w:t>
      </w:r>
      <w:r w:rsidR="00B252E5">
        <w:rPr>
          <w:rFonts w:eastAsia="Calibri"/>
        </w:rPr>
        <w:t>ereenkomst</w:t>
      </w:r>
      <w:r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>de Overeenkomst</w:t>
      </w:r>
      <w:r w:rsidR="00FE6288">
        <w:rPr>
          <w:rFonts w:eastAsia="Calibri"/>
        </w:rPr>
        <w:t xml:space="preserve"> voortvloeien</w:t>
      </w:r>
      <w:r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hoofdopdrachtnemer/combinant) behoeft deze verklaring niet in te vullen en in te leveren.</w:t>
      </w:r>
    </w:p>
    <w:p w14:paraId="026CD47F" w14:textId="745F7C4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B82B26">
        <w:rPr>
          <w:sz w:val="16"/>
          <w:szCs w:val="16"/>
        </w:rPr>
        <w:t>4.3.1</w:t>
      </w:r>
      <w:r w:rsidRPr="00593B42">
        <w:rPr>
          <w:sz w:val="16"/>
          <w:szCs w:val="16"/>
        </w:rPr>
        <w:t xml:space="preserve"> van </w:t>
      </w:r>
      <w:r w:rsidR="00B82B26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55533449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B82B26">
        <w:rPr>
          <w:sz w:val="16"/>
          <w:szCs w:val="16"/>
        </w:rPr>
        <w:t>4.3.2</w:t>
      </w:r>
      <w:r w:rsidRPr="00593B42">
        <w:rPr>
          <w:sz w:val="16"/>
          <w:szCs w:val="16"/>
        </w:rPr>
        <w:t xml:space="preserve"> van </w:t>
      </w:r>
      <w:r w:rsidR="00B82B26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7542CE16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B82B26">
        <w:rPr>
          <w:sz w:val="16"/>
          <w:szCs w:val="16"/>
        </w:rPr>
        <w:t>4.3</w:t>
      </w:r>
      <w:r w:rsidRPr="00593B42">
        <w:rPr>
          <w:sz w:val="16"/>
          <w:szCs w:val="16"/>
        </w:rPr>
        <w:t xml:space="preserve"> van </w:t>
      </w:r>
      <w:r w:rsidR="00B82B26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593B42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78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0407B" w14:textId="77777777" w:rsidR="000B7B03" w:rsidRPr="003F3547" w:rsidRDefault="000B7B03" w:rsidP="003F3547">
      <w:pPr>
        <w:pStyle w:val="Voettekst"/>
      </w:pPr>
    </w:p>
  </w:endnote>
  <w:endnote w:type="continuationSeparator" w:id="0">
    <w:p w14:paraId="50E9F306" w14:textId="77777777" w:rsidR="000B7B03" w:rsidRPr="003F3547" w:rsidRDefault="000B7B03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72297" w14:textId="77777777" w:rsidR="003474F5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B82B26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B82B26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B82B26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B82B26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B82B26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1A281A4" w14:textId="77777777" w:rsidR="003474F5" w:rsidRPr="0023094B" w:rsidRDefault="00B82B26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8607A" w14:textId="77777777" w:rsidR="000B7B03" w:rsidRPr="003F3547" w:rsidRDefault="000B7B03" w:rsidP="003F3547">
      <w:pPr>
        <w:pStyle w:val="Voettekst"/>
      </w:pPr>
    </w:p>
  </w:footnote>
  <w:footnote w:type="continuationSeparator" w:id="0">
    <w:p w14:paraId="2A01029A" w14:textId="77777777" w:rsidR="000B7B03" w:rsidRPr="003F3547" w:rsidRDefault="000B7B03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A1E6F" w14:textId="77777777" w:rsidR="003474F5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67" name="Afbeelding 67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607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559"/>
    </w:tblGrid>
    <w:tr w:rsidR="0004142F" w14:paraId="1D8A0DE2" w14:textId="77777777" w:rsidTr="00593B42">
      <w:trPr>
        <w:trHeight w:val="1975"/>
      </w:trPr>
      <w:tc>
        <w:tcPr>
          <w:tcW w:w="10048" w:type="dxa"/>
          <w:vAlign w:val="bottom"/>
        </w:tcPr>
        <w:p w14:paraId="09C0AFCE" w14:textId="77777777" w:rsidR="003474F5" w:rsidRDefault="00FE6288" w:rsidP="00593B42">
          <w:pPr>
            <w:pStyle w:val="HROpleidingen"/>
            <w:spacing w:after="120"/>
            <w:ind w:right="-1401"/>
            <w:jc w:val="right"/>
          </w:pPr>
          <w:r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7800051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68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4BC6BB29" w:rsidR="003474F5" w:rsidRDefault="00DA1B31" w:rsidP="00593B42">
          <w:pPr>
            <w:pStyle w:val="HRNaamInstituut"/>
            <w:jc w:val="right"/>
          </w:pPr>
          <w:bookmarkStart w:id="3" w:name="bmInstituutnaam"/>
          <w:bookmarkEnd w:id="3"/>
          <w:r>
            <w:rPr>
              <w:noProof/>
            </w:rPr>
            <w:drawing>
              <wp:inline distT="0" distB="0" distL="0" distR="0" wp14:anchorId="2206F96D" wp14:editId="4FD4095E">
                <wp:extent cx="1638300" cy="835599"/>
                <wp:effectExtent l="0" t="0" r="0" b="3175"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fbeelding 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239" cy="8452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6E03A97D" w14:textId="77777777" w:rsidR="003474F5" w:rsidRDefault="00B82B26" w:rsidP="003B43B9">
          <w:pPr>
            <w:jc w:val="right"/>
          </w:pPr>
        </w:p>
      </w:tc>
    </w:tr>
  </w:tbl>
  <w:p w14:paraId="5443591D" w14:textId="77777777" w:rsidR="003474F5" w:rsidRDefault="00B82B26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9698A"/>
    <w:rsid w:val="000A1B78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A6B56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1" ma:contentTypeDescription="Een nieuw document maken." ma:contentTypeScope="" ma:versionID="81a149d03d2b1e5434584718a31fec02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de7714d8256acdea408436ea03b43f90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E010C-69B5-4CE1-861F-2058DB818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5</cp:revision>
  <dcterms:created xsi:type="dcterms:W3CDTF">2020-09-14T13:40:00Z</dcterms:created>
  <dcterms:modified xsi:type="dcterms:W3CDTF">2020-09-14T13:43:00Z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0x0101007F4351855D86204C8D2B9969E462FEA5</vt:lpwstr>
  </property>
</Properties>
</file>